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8484409" name="7abdaf40-6143-11f0-a254-4da8c3772a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7692915" name="7abdaf40-6143-11f0-a254-4da8c3772a8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6328699" name="6dcd4e80-6143-11f0-9208-17b8c96a4e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1880669" name="6dcd4e80-6143-11f0-9208-17b8c96a4e2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89165422" name="e49cdb70-6148-11f0-94ff-3313fd2a49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3374996" name="e49cdb70-6148-11f0-94ff-3313fd2a499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5305426" name="ea8f6110-6148-11f0-ba1c-dd02f16b61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5912185" name="ea8f6110-6148-11f0-ba1c-dd02f16b615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8066662" name="b3319290-614a-11f0-b0db-e9753ec45f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6065372" name="b3319290-614a-11f0-b0db-e9753ec45ff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0195752" name="f858d1d0-614a-11f0-a6a1-61703e9380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0339901" name="f858d1d0-614a-11f0-a6a1-61703e9380e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Gebäude</w:t>
            </w:r>
          </w:p>
          <w:p>
            <w:pPr>
              <w:spacing w:before="0" w:after="0"/>
            </w:pPr>
            <w:r>
              <w:t>DG-UG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Fallrohre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1775048" name="844066e0-614b-11f0-b726-09dd28b4b8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7400698" name="844066e0-614b-11f0-b726-09dd28b4b87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3267418" name="8a6e47d0-614b-11f0-bacf-affeabf04a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770043" name="8a6e47d0-614b-11f0-bacf-affeabf04a6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8659702" name="d8d785d0-614b-11f0-9a2d-bf74002960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6131444" name="d8d785d0-614b-11f0-9a2d-bf74002960b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1248813" name="01197620-614c-11f0-819a-2b33234fca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279366" name="01197620-614c-11f0-819a-2b33234fca2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Kellertür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9179823" name="53110b00-614c-11f0-a045-8f4e81695f5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408740" name="53110b00-614c-11f0-a045-8f4e81695f5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4981318" name="75e55d20-614c-11f0-b171-f374c44978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4634430" name="75e55d20-614c-11f0-b171-f374c449784b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4221524" name="6a1e0bb0-614f-11f0-8018-67c8c8d1c3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7128915" name="6a1e0bb0-614f-11f0-8018-67c8c8d1c3c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1588145" name="748bb930-614f-11f0-ac77-4d3d427892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8951994" name="748bb930-614f-11f0-ac77-4d3d4278926e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Umbau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5031496" name="a782e750-614f-11f0-b993-8fb853f3f92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1381233" name="a782e750-614f-11f0-b993-8fb853f3f92c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6280095" name="b00f51b0-614f-11f0-8e40-a1600f8cca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1828496" name="b00f51b0-614f-11f0-8e40-a1600f8cca82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Umbau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89092848" name="e4916590-614f-11f0-a399-8d8f4f09ce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2471406" name="e4916590-614f-11f0-a399-8d8f4f09ceaf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1712557" name="e84daa40-614f-11f0-8261-9b37813745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9990979" name="e84daa40-614f-11f0-8261-9b378137456d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CUCi</w:t>
          </w:r>
        </w:p>
        <w:p>
          <w:pPr>
            <w:spacing w:before="0" w:after="0"/>
          </w:pPr>
          <w:r>
            <w:t>405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